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7307500" name="fddac0b0-1878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4047051" name="fddac0b0-1878-11f1-980b-43fe177d7b66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95908" name="1502a3c0-1879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9537522" name="1502a3c0-1879-11f1-980b-43fe177d7b66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alle 7 Zimmer / Gang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4684998" name="9057d220-1879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8693114" name="9057d220-1879-11f1-980b-43fe177d7b66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alle Zimmer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5291403" name="dc80e420-1879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427431" name="dc80e420-1879-11f1-980b-43fe177d7b66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8450665" name="20194600-187a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8494217" name="20194600-187a-11f1-980b-43fe177d7b6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98005585" name="7d5c8c50-187a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3232337" name="7d5c8c50-187a-11f1-980b-43fe177d7b6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6504245" name="9034c450-187a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9394251" name="9034c450-187a-11f1-980b-43fe177d7b66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1709482" name="ba21cc90-187a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531296" name="ba21cc90-187a-11f1-980b-43fe177d7b66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DG - 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94767129" name="f259bc80-187a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1590415" name="f259bc80-187a-11f1-980b-43fe177d7b66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DG- UG </w:t>
            </w:r>
          </w:p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Fallrohr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62341945" name="40f0c140-187b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3433508" name="40f0c140-187b-11f1-980b-43fe177d7b66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93717150" name="77b216c0-187b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5943499" name="77b216c0-187b-11f1-980b-43fe177d7b66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Zimmer 1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Cushio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67000404" name="12d77f00-187c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0872772" name="12d77f00-187c-11f1-980b-43fe177d7b6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Zimmer 1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4226717" name="60358e90-187c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5745765" name="60358e90-187c-11f1-980b-43fe177d7b66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Zimmer 1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7364995" name="6f6cd210-187c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7468120" name="6f6cd210-187c-11f1-980b-43fe177d7b66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alle Zimmer / 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3945489" name="97f54140-187c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3992221" name="97f54140-187c-11f1-980b-43fe177d7b66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7921960" name="dd30f2e0-187c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8165668" name="dd30f2e0-187c-11f1-980b-43fe177d7b66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576967" name="eea750f0-187c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5276441" name="eea750f0-187c-11f1-980b-43fe177d7b66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Zimmer 4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Cushio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1892280" name="5347d070-187d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9553778" name="5347d070-187d-11f1-980b-43fe177d7b66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Zimmer 4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6309426" name="6f8805c0-187d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4427278" name="6f8805c0-187d-11f1-980b-43fe177d7b66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Zimmer 4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9286695" name="8023e250-187d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2759371" name="8023e250-187d-11f1-980b-43fe177d7b66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WC Damen / Herren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58678171" name="39143e90-187e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3503497" name="39143e90-187e-11f1-980b-43fe177d7b66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WC Damen / Herren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8670306" name="509c9120-187e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8688209" name="509c9120-187e-11f1-980b-43fe177d7b66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OG - 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8554229" name="b54e9cd0-187e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5251288" name="b54e9cd0-187e-11f1-980b-43fe177d7b66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WC Damen / Herren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2650230" name="7074ba40-187e-11f1-980b-43fe177d7b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6182076" name="7074ba40-187e-11f1-980b-43fe177d7b66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WC Damen / Herren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3858958" name="2e45c7e0-1888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4032407" name="2e45c7e0-1888-11f1-9311-43eabf5abe7d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WC Damen / Herren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70727374" name="768a4cb0-1888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7470831" name="768a4cb0-1888-11f1-9311-43eabf5abe7d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WC Damen / Herren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2037986" name="91dacad0-1888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6202586" name="91dacad0-1888-11f1-9311-43eabf5abe7d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Türblatt </w:t>
            </w:r>
          </w:p>
        </w:tc>
        <w:tc>
          <w:p>
            <w:pPr>
              <w:spacing w:before="0" w:after="0" w:line="240" w:lineRule="auto"/>
            </w:pPr>
            <w:r>
              <w:t>Türblatt beidseitig 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4061209" name="806bf160-1889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2237750" name="806bf160-1889-11f1-9311-43eabf5abe7d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1448778" name="fb946a70-1889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166900" name="fb946a70-1889-11f1-9311-43eabf5abe7d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gesamter Keller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62222026" name="29e4ccd0-188a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6556959" name="29e4ccd0-188a-11f1-9311-43eabf5abe7d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UH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87268561" name="5ec6db00-188a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9100898" name="5ec6db00-188a-11f1-9311-43eabf5abe7d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1185337" name="601e1120-188b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6702322" name="601e1120-188b-11f1-9311-43eabf5abe7d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Terrasse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6815143" name="937894f0-188b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3050839" name="937894f0-188b-11f1-9311-43eabf5abe7d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31775591" name="d1afb4b0-188b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9262" name="d1afb4b0-188b-11f1-9311-43eabf5abe7d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6192303" name="f8789990-188b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0879845" name="f8789990-188b-11f1-9311-43eabf5abe7d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VM-36</w:t>
            </w:r>
          </w:p>
        </w:tc>
        <w:tc>
          <w:p>
            <w:pPr>
              <w:spacing w:before="0" w:after="0" w:line="240" w:lineRule="auto"/>
            </w:pPr>
            <w:r>
              <w:t>Garage / Bar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6474974" name="2abec730-188c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413601" name="2abec730-188c-11f1-9311-43eabf5abe7d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VM-37</w:t>
            </w:r>
          </w:p>
        </w:tc>
        <w:tc>
          <w:p>
            <w:pPr>
              <w:spacing w:before="0" w:after="0" w:line="240" w:lineRule="auto"/>
            </w:pPr>
            <w:r>
              <w:t>Aussentreppe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0594739" name="b2e4e770-188c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693445" name="b2e4e770-188c-11f1-9311-43eabf5abe7d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VM-38</w:t>
            </w:r>
          </w:p>
        </w:tc>
        <w:tc>
          <w:p>
            <w:pPr>
              <w:spacing w:before="0" w:after="0" w:line="240" w:lineRule="auto"/>
            </w:pPr>
            <w:r>
              <w:t>Restsurant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2758711" name="f4bcb820-188d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1839811" name="f4bcb820-188d-11f1-9311-43eabf5abe7d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VM-39</w:t>
            </w:r>
          </w:p>
        </w:tc>
        <w:tc>
          <w:p>
            <w:pPr>
              <w:spacing w:before="0" w:after="0" w:line="240" w:lineRule="auto"/>
            </w:pPr>
            <w:r>
              <w:t>Küche / Restaurant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59595319" name="b5b16d90-188f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6678595" name="b5b16d90-188f-11f1-9311-43eabf5abe7d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VM-40</w:t>
            </w:r>
          </w:p>
        </w:tc>
        <w:tc>
          <w:p>
            <w:pPr>
              <w:spacing w:before="0" w:after="0" w:line="240" w:lineRule="auto"/>
            </w:pPr>
            <w:r>
              <w:t>Küche / Restaurant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24822" name="cebd2bd0-188f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4904688" name="cebd2bd0-188f-11f1-9311-43eabf5abe7d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2640747" name="4ec3fb60-1890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7693129" name="4ec3fb60-1890-11f1-9311-43eabf5abe7d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38681487" name="6c31b430-1890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2624608" name="6c31b430-1890-11f1-9311-43eabf5abe7d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8161082" name="d4b624a0-1890-11f1-9311-43eabf5abe7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2537222" name="d4b624a0-1890-11f1-9311-43eabf5abe7d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4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Restaurant Unterdorfstrasse 2, 9524 Zuzwil</w:t>
          </w:r>
        </w:p>
        <w:p>
          <w:pPr>
            <w:spacing w:before="0" w:after="0"/>
          </w:pPr>
          <w:r>
            <w:t>761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footer.xml" Type="http://schemas.openxmlformats.org/officeDocument/2006/relationships/footer" Id="rId47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